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3FCD2">
      <w:pPr>
        <w:rPr>
          <w:rFonts w:hint="default" w:ascii="Times New Roman" w:hAnsi="Times New Roman" w:cs="Times New Roman"/>
          <w:sz w:val="26"/>
          <w:szCs w:val="26"/>
        </w:rPr>
      </w:pPr>
    </w:p>
    <w:p w14:paraId="5A5498CA">
      <w:pPr>
        <w:spacing w:line="276" w:lineRule="auto"/>
        <w:jc w:val="center"/>
        <w:rPr>
          <w:rFonts w:hint="default" w:ascii="Times New Roman" w:hAnsi="Times New Roman" w:cs="Times New Roman"/>
          <w:b/>
          <w:sz w:val="26"/>
          <w:szCs w:val="26"/>
          <w:lang w:val="vi-VN"/>
        </w:rPr>
      </w:pPr>
      <w:r>
        <w:rPr>
          <w:rFonts w:hint="default" w:ascii="Times New Roman" w:hAnsi="Times New Roman" w:cs="Times New Roman"/>
          <w:b/>
          <w:bCs/>
          <w:sz w:val="26"/>
          <w:szCs w:val="26"/>
        </w:rPr>
        <w:t xml:space="preserve">MA TRẬN ĐỀ </w:t>
      </w:r>
      <w:r>
        <w:rPr>
          <w:rFonts w:hint="default" w:ascii="Times New Roman" w:hAnsi="Times New Roman" w:cs="Times New Roman"/>
          <w:b/>
          <w:sz w:val="26"/>
          <w:szCs w:val="26"/>
        </w:rPr>
        <w:t>KHẢO SÁT CHẤT LƯỢNG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 xml:space="preserve">   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 xml:space="preserve">8 TUẦN </w:t>
      </w:r>
      <w:r>
        <w:rPr>
          <w:rFonts w:hint="default" w:ascii="Times New Roman" w:hAnsi="Times New Roman" w:cs="Times New Roman"/>
          <w:b/>
          <w:sz w:val="26"/>
          <w:szCs w:val="26"/>
        </w:rPr>
        <w:t>HK I NĂM HỌC 202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5</w:t>
      </w:r>
      <w:r>
        <w:rPr>
          <w:rFonts w:hint="default" w:ascii="Times New Roman" w:hAnsi="Times New Roman" w:cs="Times New Roman"/>
          <w:b/>
          <w:sz w:val="26"/>
          <w:szCs w:val="26"/>
        </w:rPr>
        <w:t xml:space="preserve"> - 202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6</w:t>
      </w:r>
    </w:p>
    <w:p w14:paraId="28FD409B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hint="default" w:ascii="Times New Roman" w:hAnsi="Times New Roman" w:cs="Times New Roman"/>
          <w:b/>
          <w:sz w:val="26"/>
          <w:szCs w:val="26"/>
        </w:rPr>
      </w:pPr>
    </w:p>
    <w:p w14:paraId="041682EF">
      <w:p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jc w:val="center"/>
        <w:rPr>
          <w:rFonts w:hint="default"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</w:rPr>
        <w:t xml:space="preserve">MÔN: TIẾNG ANH </w:t>
      </w:r>
      <w:r>
        <w:rPr>
          <w:rFonts w:hint="default" w:ascii="Times New Roman" w:hAnsi="Times New Roman" w:cs="Times New Roman"/>
          <w:b/>
          <w:sz w:val="26"/>
          <w:szCs w:val="26"/>
          <w:lang w:val="vi-VN"/>
        </w:rPr>
        <w:t>8</w:t>
      </w:r>
      <w:bookmarkStart w:id="0" w:name="_GoBack"/>
      <w:bookmarkEnd w:id="0"/>
      <w:r>
        <w:rPr>
          <w:rFonts w:hint="default" w:ascii="Times New Roman" w:hAnsi="Times New Roman" w:cs="Times New Roman"/>
          <w:b/>
          <w:sz w:val="26"/>
          <w:szCs w:val="26"/>
        </w:rPr>
        <w:t xml:space="preserve"> – THỜI GIAN LÀM BÀI (60 PHÚT)</w:t>
      </w:r>
    </w:p>
    <w:p w14:paraId="45D20137">
      <w:pPr>
        <w:rPr>
          <w:rFonts w:hint="default" w:ascii="Times New Roman" w:hAnsi="Times New Roman" w:cs="Times New Roman"/>
          <w:sz w:val="26"/>
          <w:szCs w:val="26"/>
          <w:lang w:val="vi-VN"/>
        </w:rPr>
      </w:pPr>
    </w:p>
    <w:tbl>
      <w:tblPr>
        <w:tblStyle w:val="12"/>
        <w:tblW w:w="151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8"/>
        <w:gridCol w:w="2106"/>
        <w:gridCol w:w="863"/>
        <w:gridCol w:w="996"/>
        <w:gridCol w:w="865"/>
        <w:gridCol w:w="996"/>
        <w:gridCol w:w="863"/>
        <w:gridCol w:w="996"/>
        <w:gridCol w:w="1066"/>
        <w:gridCol w:w="996"/>
        <w:gridCol w:w="1360"/>
        <w:gridCol w:w="996"/>
        <w:gridCol w:w="1233"/>
      </w:tblGrid>
      <w:tr w14:paraId="346EF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restart"/>
            <w:shd w:val="clear" w:color="auto" w:fill="auto"/>
            <w:noWrap w:val="0"/>
            <w:vAlign w:val="center"/>
          </w:tcPr>
          <w:p w14:paraId="4299A969">
            <w:pPr>
              <w:spacing w:line="288" w:lineRule="auto"/>
              <w:ind w:left="-108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NỘI DUNG KIẾN THỨC</w:t>
            </w:r>
          </w:p>
        </w:tc>
        <w:tc>
          <w:tcPr>
            <w:tcW w:w="2155" w:type="dxa"/>
            <w:vMerge w:val="restart"/>
            <w:shd w:val="clear" w:color="auto" w:fill="auto"/>
            <w:noWrap w:val="0"/>
            <w:vAlign w:val="center"/>
          </w:tcPr>
          <w:p w14:paraId="439173D0">
            <w:pPr>
              <w:spacing w:line="288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 w14:paraId="0F6DE2C4">
            <w:pPr>
              <w:spacing w:line="288" w:lineRule="auto"/>
              <w:ind w:left="-108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DẠNG BÀI</w:t>
            </w:r>
          </w:p>
        </w:tc>
        <w:tc>
          <w:tcPr>
            <w:tcW w:w="7553" w:type="dxa"/>
            <w:gridSpan w:val="8"/>
            <w:shd w:val="clear" w:color="auto" w:fill="auto"/>
            <w:noWrap w:val="0"/>
            <w:vAlign w:val="top"/>
          </w:tcPr>
          <w:p w14:paraId="62FD446A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MỨC ĐỘ NHẬN THỨC</w:t>
            </w:r>
          </w:p>
        </w:tc>
        <w:tc>
          <w:tcPr>
            <w:tcW w:w="2375" w:type="dxa"/>
            <w:gridSpan w:val="2"/>
            <w:shd w:val="clear" w:color="auto" w:fill="auto"/>
            <w:noWrap w:val="0"/>
            <w:vAlign w:val="center"/>
          </w:tcPr>
          <w:p w14:paraId="517E5BBF">
            <w:pPr>
              <w:spacing w:line="288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Tổng số câu</w:t>
            </w:r>
          </w:p>
        </w:tc>
        <w:tc>
          <w:tcPr>
            <w:tcW w:w="1249" w:type="dxa"/>
            <w:shd w:val="clear" w:color="auto" w:fill="auto"/>
            <w:noWrap w:val="0"/>
            <w:vAlign w:val="center"/>
          </w:tcPr>
          <w:p w14:paraId="04BC09CE">
            <w:pPr>
              <w:spacing w:line="288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Điểm số</w:t>
            </w:r>
          </w:p>
        </w:tc>
      </w:tr>
      <w:tr w14:paraId="19578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auto"/>
            <w:noWrap w:val="0"/>
            <w:vAlign w:val="top"/>
          </w:tcPr>
          <w:p w14:paraId="0ED294AA">
            <w:pPr>
              <w:spacing w:line="288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55" w:type="dxa"/>
            <w:vMerge w:val="continue"/>
            <w:shd w:val="clear" w:color="auto" w:fill="auto"/>
            <w:noWrap w:val="0"/>
            <w:vAlign w:val="top"/>
          </w:tcPr>
          <w:p w14:paraId="6CADA077">
            <w:pPr>
              <w:spacing w:line="288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864" w:type="dxa"/>
            <w:gridSpan w:val="2"/>
            <w:shd w:val="clear" w:color="auto" w:fill="auto"/>
            <w:noWrap w:val="0"/>
            <w:vAlign w:val="top"/>
          </w:tcPr>
          <w:p w14:paraId="580DE880">
            <w:pPr>
              <w:spacing w:line="288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Nhận biết </w:t>
            </w:r>
          </w:p>
        </w:tc>
        <w:tc>
          <w:tcPr>
            <w:tcW w:w="1866" w:type="dxa"/>
            <w:gridSpan w:val="2"/>
            <w:shd w:val="clear" w:color="auto" w:fill="auto"/>
            <w:noWrap w:val="0"/>
            <w:vAlign w:val="top"/>
          </w:tcPr>
          <w:p w14:paraId="369F0D38">
            <w:pPr>
              <w:spacing w:line="288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Thông hiểu </w:t>
            </w:r>
          </w:p>
        </w:tc>
        <w:tc>
          <w:tcPr>
            <w:tcW w:w="1808" w:type="dxa"/>
            <w:gridSpan w:val="2"/>
            <w:shd w:val="clear" w:color="auto" w:fill="auto"/>
            <w:noWrap w:val="0"/>
            <w:vAlign w:val="top"/>
          </w:tcPr>
          <w:p w14:paraId="1D655178">
            <w:pPr>
              <w:spacing w:line="288" w:lineRule="auto"/>
              <w:ind w:left="-107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Vận dụng </w:t>
            </w:r>
          </w:p>
        </w:tc>
        <w:tc>
          <w:tcPr>
            <w:tcW w:w="2015" w:type="dxa"/>
            <w:gridSpan w:val="2"/>
            <w:shd w:val="clear" w:color="auto" w:fill="auto"/>
            <w:noWrap w:val="0"/>
            <w:vAlign w:val="top"/>
          </w:tcPr>
          <w:p w14:paraId="498C4243">
            <w:pPr>
              <w:spacing w:line="288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Vận dụng cao </w:t>
            </w:r>
          </w:p>
        </w:tc>
        <w:tc>
          <w:tcPr>
            <w:tcW w:w="2375" w:type="dxa"/>
            <w:gridSpan w:val="2"/>
            <w:shd w:val="clear" w:color="auto" w:fill="auto"/>
            <w:noWrap w:val="0"/>
            <w:vAlign w:val="top"/>
          </w:tcPr>
          <w:p w14:paraId="46AE6128">
            <w:pPr>
              <w:spacing w:line="276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49" w:type="dxa"/>
            <w:shd w:val="clear" w:color="auto" w:fill="auto"/>
            <w:noWrap w:val="0"/>
            <w:vAlign w:val="top"/>
          </w:tcPr>
          <w:p w14:paraId="15E2BB29">
            <w:pPr>
              <w:spacing w:line="276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</w:tr>
      <w:tr w14:paraId="110F3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auto"/>
            <w:noWrap w:val="0"/>
            <w:vAlign w:val="top"/>
          </w:tcPr>
          <w:p w14:paraId="6EB054C3">
            <w:pPr>
              <w:spacing w:line="288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55" w:type="dxa"/>
            <w:vMerge w:val="continue"/>
            <w:shd w:val="clear" w:color="auto" w:fill="auto"/>
            <w:noWrap w:val="0"/>
            <w:vAlign w:val="top"/>
          </w:tcPr>
          <w:p w14:paraId="0CAB14AC">
            <w:pPr>
              <w:spacing w:line="288" w:lineRule="auto"/>
              <w:jc w:val="center"/>
              <w:rPr>
                <w:rFonts w:hint="default"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auto"/>
            <w:noWrap w:val="0"/>
            <w:vAlign w:val="center"/>
          </w:tcPr>
          <w:p w14:paraId="1D05F8A5">
            <w:pPr>
              <w:spacing w:line="288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sz w:val="26"/>
                <w:szCs w:val="26"/>
              </w:rPr>
              <w:t>Tự luận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17BDCCCB">
            <w:pPr>
              <w:spacing w:line="288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sz w:val="26"/>
                <w:szCs w:val="26"/>
              </w:rPr>
              <w:t>Trắc nghiệm</w:t>
            </w:r>
          </w:p>
        </w:tc>
        <w:tc>
          <w:tcPr>
            <w:tcW w:w="874" w:type="dxa"/>
            <w:shd w:val="clear" w:color="auto" w:fill="auto"/>
            <w:noWrap w:val="0"/>
            <w:vAlign w:val="center"/>
          </w:tcPr>
          <w:p w14:paraId="49A47DA4">
            <w:pPr>
              <w:spacing w:line="288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sz w:val="26"/>
                <w:szCs w:val="26"/>
              </w:rPr>
              <w:t>Tự luận</w:t>
            </w:r>
          </w:p>
        </w:tc>
        <w:tc>
          <w:tcPr>
            <w:tcW w:w="992" w:type="dxa"/>
            <w:shd w:val="clear" w:color="auto" w:fill="auto"/>
            <w:noWrap w:val="0"/>
            <w:vAlign w:val="center"/>
          </w:tcPr>
          <w:p w14:paraId="540ADABF">
            <w:pPr>
              <w:spacing w:line="288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sz w:val="26"/>
                <w:szCs w:val="26"/>
              </w:rPr>
              <w:t>Trắc nghiệm</w:t>
            </w:r>
          </w:p>
        </w:tc>
        <w:tc>
          <w:tcPr>
            <w:tcW w:w="872" w:type="dxa"/>
            <w:shd w:val="clear" w:color="auto" w:fill="auto"/>
            <w:noWrap w:val="0"/>
            <w:vAlign w:val="center"/>
          </w:tcPr>
          <w:p w14:paraId="76464089">
            <w:pPr>
              <w:spacing w:line="288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sz w:val="26"/>
                <w:szCs w:val="26"/>
              </w:rPr>
              <w:t>Tự luận</w:t>
            </w:r>
          </w:p>
        </w:tc>
        <w:tc>
          <w:tcPr>
            <w:tcW w:w="936" w:type="dxa"/>
            <w:shd w:val="clear" w:color="auto" w:fill="auto"/>
            <w:noWrap w:val="0"/>
            <w:vAlign w:val="center"/>
          </w:tcPr>
          <w:p w14:paraId="1244F38F">
            <w:pPr>
              <w:spacing w:line="288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sz w:val="26"/>
                <w:szCs w:val="26"/>
              </w:rPr>
              <w:t>Trắc nghiệm</w:t>
            </w:r>
          </w:p>
        </w:tc>
        <w:tc>
          <w:tcPr>
            <w:tcW w:w="1079" w:type="dxa"/>
            <w:shd w:val="clear" w:color="auto" w:fill="auto"/>
            <w:noWrap w:val="0"/>
            <w:vAlign w:val="center"/>
          </w:tcPr>
          <w:p w14:paraId="0A4143A2">
            <w:pPr>
              <w:spacing w:line="288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sz w:val="26"/>
                <w:szCs w:val="26"/>
              </w:rPr>
              <w:t>Tự luận</w:t>
            </w:r>
          </w:p>
        </w:tc>
        <w:tc>
          <w:tcPr>
            <w:tcW w:w="936" w:type="dxa"/>
            <w:shd w:val="clear" w:color="auto" w:fill="auto"/>
            <w:noWrap w:val="0"/>
            <w:vAlign w:val="center"/>
          </w:tcPr>
          <w:p w14:paraId="23260CD7">
            <w:pPr>
              <w:spacing w:line="288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sz w:val="26"/>
                <w:szCs w:val="26"/>
              </w:rPr>
              <w:t>Trắc nghiệm</w:t>
            </w:r>
          </w:p>
        </w:tc>
        <w:tc>
          <w:tcPr>
            <w:tcW w:w="1386" w:type="dxa"/>
            <w:shd w:val="clear" w:color="auto" w:fill="auto"/>
            <w:noWrap w:val="0"/>
            <w:vAlign w:val="center"/>
          </w:tcPr>
          <w:p w14:paraId="2BDB0F4E">
            <w:pPr>
              <w:spacing w:line="288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sz w:val="26"/>
                <w:szCs w:val="26"/>
              </w:rPr>
              <w:t>Tự luận</w:t>
            </w:r>
          </w:p>
        </w:tc>
        <w:tc>
          <w:tcPr>
            <w:tcW w:w="989" w:type="dxa"/>
            <w:shd w:val="clear" w:color="auto" w:fill="auto"/>
            <w:noWrap w:val="0"/>
            <w:vAlign w:val="center"/>
          </w:tcPr>
          <w:p w14:paraId="3C708E38">
            <w:pPr>
              <w:spacing w:line="288" w:lineRule="auto"/>
              <w:jc w:val="center"/>
              <w:rPr>
                <w:rFonts w:hint="default"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Cs/>
                <w:sz w:val="26"/>
                <w:szCs w:val="26"/>
              </w:rPr>
              <w:t>Trắc nghiệm</w:t>
            </w:r>
          </w:p>
        </w:tc>
        <w:tc>
          <w:tcPr>
            <w:tcW w:w="1249" w:type="dxa"/>
            <w:shd w:val="clear" w:color="auto" w:fill="auto"/>
            <w:noWrap w:val="0"/>
            <w:vAlign w:val="top"/>
          </w:tcPr>
          <w:p w14:paraId="354B60E7">
            <w:pPr>
              <w:spacing w:line="276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</w:tr>
      <w:tr w14:paraId="4AB92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shd w:val="clear" w:color="auto" w:fill="FFFFFF"/>
            <w:noWrap w:val="0"/>
            <w:vAlign w:val="top"/>
          </w:tcPr>
          <w:p w14:paraId="51B37685">
            <w:pPr>
              <w:spacing w:line="276" w:lineRule="auto"/>
              <w:jc w:val="center"/>
              <w:rPr>
                <w:rFonts w:hint="default"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/>
                <w:sz w:val="26"/>
                <w:szCs w:val="26"/>
              </w:rPr>
              <w:t>(1)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45F8B3A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/>
                <w:sz w:val="26"/>
                <w:szCs w:val="26"/>
              </w:rPr>
              <w:t>(2)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3C16773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/>
                <w:sz w:val="26"/>
                <w:szCs w:val="26"/>
              </w:rPr>
              <w:t>(3)</w:t>
            </w: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387C9A6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/>
                <w:sz w:val="26"/>
                <w:szCs w:val="26"/>
              </w:rPr>
              <w:t>(4)</w:t>
            </w: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27707DE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/>
                <w:sz w:val="26"/>
                <w:szCs w:val="26"/>
              </w:rPr>
              <w:t>(5)</w:t>
            </w: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24624FA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/>
                <w:sz w:val="26"/>
                <w:szCs w:val="26"/>
              </w:rPr>
              <w:t>(6)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3791456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/>
                <w:sz w:val="26"/>
                <w:szCs w:val="26"/>
              </w:rPr>
              <w:t>(7)</w:t>
            </w: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7E68695A">
            <w:pPr>
              <w:spacing w:line="276" w:lineRule="auto"/>
              <w:jc w:val="center"/>
              <w:rPr>
                <w:rFonts w:hint="default"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/>
                <w:sz w:val="26"/>
                <w:szCs w:val="26"/>
              </w:rPr>
              <w:t>(8)</w:t>
            </w: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5E44D32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/>
                <w:sz w:val="26"/>
                <w:szCs w:val="26"/>
              </w:rPr>
              <w:t>(9)</w:t>
            </w: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4DF3956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/>
                <w:sz w:val="26"/>
                <w:szCs w:val="26"/>
              </w:rPr>
              <w:t>(10)</w:t>
            </w: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2A04F46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/>
                <w:sz w:val="26"/>
                <w:szCs w:val="26"/>
              </w:rPr>
              <w:t>(11)</w:t>
            </w: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536E1AD5">
            <w:pPr>
              <w:spacing w:line="276" w:lineRule="auto"/>
              <w:jc w:val="center"/>
              <w:rPr>
                <w:rFonts w:hint="default"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/>
                <w:sz w:val="26"/>
                <w:szCs w:val="26"/>
              </w:rPr>
              <w:t>(12)</w:t>
            </w:r>
          </w:p>
        </w:tc>
        <w:tc>
          <w:tcPr>
            <w:tcW w:w="1249" w:type="dxa"/>
            <w:shd w:val="clear" w:color="auto" w:fill="FFFFFF"/>
            <w:noWrap w:val="0"/>
            <w:vAlign w:val="top"/>
          </w:tcPr>
          <w:p w14:paraId="593376C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i/>
                <w:sz w:val="26"/>
                <w:szCs w:val="26"/>
              </w:rPr>
              <w:t>(13)</w:t>
            </w:r>
          </w:p>
        </w:tc>
      </w:tr>
      <w:tr w14:paraId="2F8FD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restart"/>
            <w:shd w:val="clear" w:color="auto" w:fill="FFFFFF"/>
            <w:noWrap w:val="0"/>
            <w:vAlign w:val="top"/>
          </w:tcPr>
          <w:p w14:paraId="307A9C67">
            <w:pPr>
              <w:spacing w:line="276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 w14:paraId="22703392">
            <w:pPr>
              <w:spacing w:line="276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PART I. LISTENING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37F6B5B1">
            <w:pPr>
              <w:spacing w:line="276" w:lineRule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Nghe chọn đáp án T/F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2C69E98E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61DF4CCE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45B5E866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4DD0CDE8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6CBEF3FE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4815DE8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23099E6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2ADD2DB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5B5D2DA9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70B76EF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49" w:type="dxa"/>
            <w:vMerge w:val="restart"/>
            <w:shd w:val="clear" w:color="auto" w:fill="FFFFFF"/>
            <w:noWrap w:val="0"/>
            <w:vAlign w:val="top"/>
          </w:tcPr>
          <w:p w14:paraId="4A5C1249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2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,0</w:t>
            </w:r>
          </w:p>
        </w:tc>
      </w:tr>
      <w:tr w14:paraId="7BE34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FFFFFF"/>
            <w:noWrap w:val="0"/>
            <w:vAlign w:val="top"/>
          </w:tcPr>
          <w:p w14:paraId="07ADB6E9">
            <w:pPr>
              <w:spacing w:line="276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42CA755C">
            <w:pPr>
              <w:spacing w:line="276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Nghe chọn đáp án A, B, C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, D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082F78E9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43D67816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15AF5E4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5E15AE26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299DE3E2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24F67901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051DE90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0761169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5B34828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64F1364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1249" w:type="dxa"/>
            <w:vMerge w:val="continue"/>
            <w:shd w:val="clear" w:color="auto" w:fill="FFFFFF"/>
            <w:noWrap w:val="0"/>
            <w:vAlign w:val="top"/>
          </w:tcPr>
          <w:p w14:paraId="026885CA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</w:tr>
      <w:tr w14:paraId="7C4D49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restart"/>
            <w:shd w:val="clear" w:color="auto" w:fill="FFFFFF"/>
            <w:noWrap w:val="0"/>
            <w:vAlign w:val="top"/>
          </w:tcPr>
          <w:p w14:paraId="64A28C67">
            <w:pPr>
              <w:spacing w:line="276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PART II. LANGUAGE FOCUS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1279F814">
            <w:pPr>
              <w:spacing w:line="276" w:lineRule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Phát âm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24EC515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6EFE4D31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162FC40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0B2FBC29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042924E2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41E678EB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061E92D5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613D3E7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62BC8D6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33844C56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49" w:type="dxa"/>
            <w:vMerge w:val="restart"/>
            <w:shd w:val="clear" w:color="auto" w:fill="FFFFFF"/>
            <w:noWrap w:val="0"/>
            <w:vAlign w:val="top"/>
          </w:tcPr>
          <w:p w14:paraId="4E42F53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2,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</w:t>
            </w:r>
          </w:p>
        </w:tc>
      </w:tr>
      <w:tr w14:paraId="56212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FFFFFF"/>
            <w:noWrap w:val="0"/>
            <w:vAlign w:val="top"/>
          </w:tcPr>
          <w:p w14:paraId="3055B259">
            <w:pPr>
              <w:spacing w:line="276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44ABB80B">
            <w:pPr>
              <w:spacing w:line="276" w:lineRule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Từ vựng và cấu trúc ngữ pháp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6D2A454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41339E3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4</w:t>
            </w: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0589B17E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1BA22E3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6327D88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34C0C136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2EE919BA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6FD06CEB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69853F39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6304664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7</w:t>
            </w:r>
          </w:p>
        </w:tc>
        <w:tc>
          <w:tcPr>
            <w:tcW w:w="1249" w:type="dxa"/>
            <w:vMerge w:val="continue"/>
            <w:shd w:val="clear" w:color="auto" w:fill="FFFFFF"/>
            <w:noWrap w:val="0"/>
            <w:vAlign w:val="top"/>
          </w:tcPr>
          <w:p w14:paraId="35694546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</w:tr>
      <w:tr w14:paraId="19E32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FFFFFF"/>
            <w:noWrap w:val="0"/>
            <w:vAlign w:val="top"/>
          </w:tcPr>
          <w:p w14:paraId="5B29A671">
            <w:pPr>
              <w:spacing w:line="276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17C37961">
            <w:pPr>
              <w:spacing w:line="276" w:lineRule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eastAsia="SimSun" w:cs="Times New Roman"/>
                <w:sz w:val="26"/>
                <w:szCs w:val="26"/>
              </w:rPr>
              <w:t>Biển báo giao thông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4955DC31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54D29F8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5F71BA32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4A9AA53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6B98145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46E4E451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0CF2692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71332F1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7C21015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33A7E57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249" w:type="dxa"/>
            <w:vMerge w:val="continue"/>
            <w:shd w:val="clear" w:color="auto" w:fill="FFFFFF"/>
            <w:noWrap w:val="0"/>
            <w:vAlign w:val="top"/>
          </w:tcPr>
          <w:p w14:paraId="63B6CE5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</w:tr>
      <w:tr w14:paraId="435F5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restart"/>
            <w:shd w:val="clear" w:color="auto" w:fill="FFFFFF"/>
            <w:noWrap w:val="0"/>
            <w:vAlign w:val="top"/>
          </w:tcPr>
          <w:p w14:paraId="27D0DBBD">
            <w:pPr>
              <w:spacing w:line="276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PART III. READING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63DE5620">
            <w:pPr>
              <w:spacing w:line="276" w:lineRule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Đọc, điền từ (100-120 từ)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587EA66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0B11CF02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3CBCA61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1315D748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0BE0821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36077B9B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3F05CC22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40AECEC2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1241747E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120655B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49" w:type="dxa"/>
            <w:shd w:val="clear" w:color="auto" w:fill="FFFFFF"/>
            <w:noWrap w:val="0"/>
            <w:vAlign w:val="top"/>
          </w:tcPr>
          <w:p w14:paraId="27D65A3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2,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</w:t>
            </w:r>
          </w:p>
        </w:tc>
      </w:tr>
      <w:tr w14:paraId="098CE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FFFFFF"/>
            <w:noWrap w:val="0"/>
            <w:vAlign w:val="top"/>
          </w:tcPr>
          <w:p w14:paraId="2010E2BE">
            <w:pPr>
              <w:spacing w:line="276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7DBFA11B">
            <w:pPr>
              <w:spacing w:line="276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Đọc</w:t>
            </w: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 hiểu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1B7EEF3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4B1D4831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4231909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5BBE307A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0C8DC9C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49C3FBD8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5923BE0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1B84F798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3DCD5C7E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50E60931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1249" w:type="dxa"/>
            <w:shd w:val="clear" w:color="auto" w:fill="FFFFFF"/>
            <w:noWrap w:val="0"/>
            <w:vAlign w:val="top"/>
          </w:tcPr>
          <w:p w14:paraId="19C08F6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</w:tr>
      <w:tr w14:paraId="7DD69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restart"/>
            <w:shd w:val="clear" w:color="auto" w:fill="FFFFFF"/>
            <w:noWrap w:val="0"/>
            <w:vAlign w:val="top"/>
          </w:tcPr>
          <w:p w14:paraId="18761640">
            <w:pPr>
              <w:spacing w:line="276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PART IV. WRITING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37900FC9">
            <w:pPr>
              <w:spacing w:line="276" w:lineRule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 xml:space="preserve">Trắc nghệm, sắp xếp, </w:t>
            </w:r>
            <w:r>
              <w:rPr>
                <w:rFonts w:hint="default" w:ascii="Times New Roman" w:hAnsi="Times New Roman" w:cs="Times New Roman"/>
                <w:sz w:val="26"/>
                <w:szCs w:val="26"/>
              </w:rPr>
              <w:t>Viết lại câu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6B24D08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42E8181E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445E228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16F1279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2099D8E6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3</w:t>
            </w: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6F872CA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32A2BB7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27D64E76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7C00E9F9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48572A9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5</w:t>
            </w:r>
          </w:p>
        </w:tc>
        <w:tc>
          <w:tcPr>
            <w:tcW w:w="1249" w:type="dxa"/>
            <w:vMerge w:val="restart"/>
            <w:shd w:val="clear" w:color="auto" w:fill="FFFFFF"/>
            <w:noWrap w:val="0"/>
            <w:vAlign w:val="top"/>
          </w:tcPr>
          <w:p w14:paraId="0BA56B2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2,0</w:t>
            </w:r>
          </w:p>
        </w:tc>
      </w:tr>
      <w:tr w14:paraId="0FFFE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FFFFFF"/>
            <w:noWrap w:val="0"/>
            <w:vAlign w:val="top"/>
          </w:tcPr>
          <w:p w14:paraId="0A06A5EC">
            <w:pPr>
              <w:spacing w:line="276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6ED0EA0F">
            <w:pPr>
              <w:spacing w:line="276" w:lineRule="auto"/>
              <w:rPr>
                <w:rFonts w:hint="default" w:ascii="Times New Roman" w:hAnsi="Times New Roman" w:cs="Times New Roman"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</w:rPr>
              <w:t>Viết đoạn văn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3726BDD9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4B5C86E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17FD0FF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7BFF28E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102A48EE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1EE1385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46F41F8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35CBB168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52830BF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0D95036E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9" w:type="dxa"/>
            <w:vMerge w:val="continue"/>
            <w:shd w:val="clear" w:color="auto" w:fill="FFFFFF"/>
            <w:noWrap w:val="0"/>
            <w:vAlign w:val="top"/>
          </w:tcPr>
          <w:p w14:paraId="682E95B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</w:tr>
      <w:tr w14:paraId="43D0A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restart"/>
            <w:shd w:val="clear" w:color="auto" w:fill="FFFFFF"/>
            <w:noWrap w:val="0"/>
            <w:vAlign w:val="top"/>
          </w:tcPr>
          <w:p w14:paraId="6D8A3518">
            <w:pPr>
              <w:spacing w:line="276" w:lineRule="auto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PART V : SPEAKING</w:t>
            </w: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41ED3506">
            <w:pPr>
              <w:spacing w:line="276" w:lineRule="auto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Nói về 1 chủ đề</w:t>
            </w: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029CA03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2E30524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5AFD569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317E9E1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1178C7B9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578240D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13B38106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  <w:t>1</w:t>
            </w: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4E21666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68D17DA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06D503D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9" w:type="dxa"/>
            <w:vMerge w:val="restart"/>
            <w:shd w:val="clear" w:color="auto" w:fill="FFFFFF"/>
            <w:noWrap w:val="0"/>
            <w:vAlign w:val="top"/>
          </w:tcPr>
          <w:p w14:paraId="0C33E3F1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2,0</w:t>
            </w:r>
          </w:p>
        </w:tc>
      </w:tr>
      <w:tr w14:paraId="1878F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2" w:type="dxa"/>
            <w:vMerge w:val="continue"/>
            <w:shd w:val="clear" w:color="auto" w:fill="FFFFFF"/>
            <w:noWrap w:val="0"/>
            <w:vAlign w:val="top"/>
          </w:tcPr>
          <w:p w14:paraId="088D7480">
            <w:pPr>
              <w:spacing w:line="276" w:lineRule="auto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55" w:type="dxa"/>
            <w:shd w:val="clear" w:color="auto" w:fill="FFFFFF"/>
            <w:noWrap w:val="0"/>
            <w:vAlign w:val="top"/>
          </w:tcPr>
          <w:p w14:paraId="0902FD94">
            <w:pPr>
              <w:spacing w:line="276" w:lineRule="auto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491A441A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27DFCD1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4" w:type="dxa"/>
            <w:shd w:val="clear" w:color="auto" w:fill="FFFFFF"/>
            <w:noWrap w:val="0"/>
            <w:vAlign w:val="top"/>
          </w:tcPr>
          <w:p w14:paraId="1F47B67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/>
            <w:noWrap w:val="0"/>
            <w:vAlign w:val="top"/>
          </w:tcPr>
          <w:p w14:paraId="49228EFB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72" w:type="dxa"/>
            <w:shd w:val="clear" w:color="auto" w:fill="FFFFFF"/>
            <w:noWrap w:val="0"/>
            <w:vAlign w:val="top"/>
          </w:tcPr>
          <w:p w14:paraId="074C9BD9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11698021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9" w:type="dxa"/>
            <w:shd w:val="clear" w:color="auto" w:fill="FFFFFF"/>
            <w:noWrap w:val="0"/>
            <w:vAlign w:val="top"/>
          </w:tcPr>
          <w:p w14:paraId="61D140CE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936" w:type="dxa"/>
            <w:shd w:val="clear" w:color="auto" w:fill="FFFFFF"/>
            <w:noWrap w:val="0"/>
            <w:vAlign w:val="top"/>
          </w:tcPr>
          <w:p w14:paraId="3A7468A8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FFFFFF"/>
            <w:noWrap w:val="0"/>
            <w:vAlign w:val="top"/>
          </w:tcPr>
          <w:p w14:paraId="06F26011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9" w:type="dxa"/>
            <w:shd w:val="clear" w:color="auto" w:fill="FFFFFF"/>
            <w:noWrap w:val="0"/>
            <w:vAlign w:val="top"/>
          </w:tcPr>
          <w:p w14:paraId="7D61F094">
            <w:pPr>
              <w:spacing w:line="276" w:lineRule="auto"/>
              <w:jc w:val="center"/>
              <w:rPr>
                <w:rFonts w:hint="default"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9" w:type="dxa"/>
            <w:vMerge w:val="continue"/>
            <w:shd w:val="clear" w:color="auto" w:fill="FFFFFF"/>
            <w:noWrap w:val="0"/>
            <w:vAlign w:val="top"/>
          </w:tcPr>
          <w:p w14:paraId="7A2B482A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</w:tr>
      <w:tr w14:paraId="0BD66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7" w:type="dxa"/>
            <w:gridSpan w:val="2"/>
            <w:shd w:val="clear" w:color="auto" w:fill="auto"/>
            <w:noWrap w:val="0"/>
            <w:vAlign w:val="top"/>
          </w:tcPr>
          <w:p w14:paraId="4AD8598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  <w:p w14:paraId="096600A8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Số câu</w:t>
            </w:r>
          </w:p>
        </w:tc>
        <w:tc>
          <w:tcPr>
            <w:tcW w:w="872" w:type="dxa"/>
            <w:shd w:val="clear" w:color="auto" w:fill="auto"/>
            <w:noWrap w:val="0"/>
            <w:vAlign w:val="top"/>
          </w:tcPr>
          <w:p w14:paraId="5FD123DA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 w:val="0"/>
            <w:vAlign w:val="top"/>
          </w:tcPr>
          <w:p w14:paraId="2685476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20</w:t>
            </w:r>
          </w:p>
        </w:tc>
        <w:tc>
          <w:tcPr>
            <w:tcW w:w="874" w:type="dxa"/>
            <w:shd w:val="clear" w:color="auto" w:fill="auto"/>
            <w:noWrap w:val="0"/>
            <w:vAlign w:val="top"/>
          </w:tcPr>
          <w:p w14:paraId="7DD89039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shd w:val="clear" w:color="auto" w:fill="auto"/>
            <w:noWrap w:val="0"/>
            <w:vAlign w:val="top"/>
          </w:tcPr>
          <w:p w14:paraId="07C61209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11</w:t>
            </w:r>
          </w:p>
        </w:tc>
        <w:tc>
          <w:tcPr>
            <w:tcW w:w="872" w:type="dxa"/>
            <w:shd w:val="clear" w:color="auto" w:fill="auto"/>
            <w:noWrap w:val="0"/>
            <w:vAlign w:val="top"/>
          </w:tcPr>
          <w:p w14:paraId="67722FC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936" w:type="dxa"/>
            <w:shd w:val="clear" w:color="auto" w:fill="auto"/>
            <w:noWrap w:val="0"/>
            <w:vAlign w:val="top"/>
          </w:tcPr>
          <w:p w14:paraId="469D5C0D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1079" w:type="dxa"/>
            <w:shd w:val="clear" w:color="auto" w:fill="auto"/>
            <w:noWrap w:val="0"/>
            <w:vAlign w:val="top"/>
          </w:tcPr>
          <w:p w14:paraId="2E52D49B">
            <w:pPr>
              <w:spacing w:line="276" w:lineRule="auto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1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đoạn văn</w:t>
            </w:r>
          </w:p>
        </w:tc>
        <w:tc>
          <w:tcPr>
            <w:tcW w:w="936" w:type="dxa"/>
            <w:shd w:val="clear" w:color="auto" w:fill="auto"/>
            <w:noWrap w:val="0"/>
            <w:vAlign w:val="top"/>
          </w:tcPr>
          <w:p w14:paraId="771AAAC2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noWrap w:val="0"/>
            <w:vAlign w:val="top"/>
          </w:tcPr>
          <w:p w14:paraId="767D85C8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3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 câu + 1 </w:t>
            </w:r>
            <w:r>
              <w:rPr>
                <w:rFonts w:hint="default" w:ascii="Times New Roman" w:hAnsi="Times New Roman" w:cs="Times New Roman"/>
                <w:b/>
                <w:bCs/>
                <w:sz w:val="26"/>
                <w:szCs w:val="26"/>
                <w:lang w:val="vi-VN"/>
              </w:rPr>
              <w:t>đoặn văn + 1 bài nói</w:t>
            </w:r>
          </w:p>
        </w:tc>
        <w:tc>
          <w:tcPr>
            <w:tcW w:w="989" w:type="dxa"/>
            <w:shd w:val="clear" w:color="auto" w:fill="auto"/>
            <w:noWrap w:val="0"/>
            <w:vAlign w:val="top"/>
          </w:tcPr>
          <w:p w14:paraId="1DCA4F01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32</w:t>
            </w:r>
          </w:p>
        </w:tc>
        <w:tc>
          <w:tcPr>
            <w:tcW w:w="1249" w:type="dxa"/>
            <w:shd w:val="clear" w:color="auto" w:fill="auto"/>
            <w:noWrap w:val="0"/>
            <w:vAlign w:val="top"/>
          </w:tcPr>
          <w:p w14:paraId="7AB9D14E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3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5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 câu + 1 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đoạn văn</w:t>
            </w:r>
          </w:p>
        </w:tc>
      </w:tr>
      <w:tr w14:paraId="39D89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7" w:type="dxa"/>
            <w:gridSpan w:val="2"/>
            <w:shd w:val="clear" w:color="auto" w:fill="auto"/>
            <w:noWrap w:val="0"/>
            <w:vAlign w:val="top"/>
          </w:tcPr>
          <w:p w14:paraId="6141F4AA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Điểm số</w:t>
            </w:r>
          </w:p>
        </w:tc>
        <w:tc>
          <w:tcPr>
            <w:tcW w:w="872" w:type="dxa"/>
            <w:shd w:val="clear" w:color="auto" w:fill="auto"/>
            <w:noWrap w:val="0"/>
            <w:vAlign w:val="top"/>
          </w:tcPr>
          <w:p w14:paraId="16ED9FE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 w:val="0"/>
            <w:vAlign w:val="top"/>
          </w:tcPr>
          <w:p w14:paraId="0E1808B0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4,0</w:t>
            </w:r>
          </w:p>
        </w:tc>
        <w:tc>
          <w:tcPr>
            <w:tcW w:w="874" w:type="dxa"/>
            <w:shd w:val="clear" w:color="auto" w:fill="auto"/>
            <w:noWrap w:val="0"/>
            <w:vAlign w:val="top"/>
          </w:tcPr>
          <w:p w14:paraId="4CEC932B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noWrap w:val="0"/>
            <w:vAlign w:val="top"/>
          </w:tcPr>
          <w:p w14:paraId="5834013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2,2</w:t>
            </w:r>
          </w:p>
        </w:tc>
        <w:tc>
          <w:tcPr>
            <w:tcW w:w="872" w:type="dxa"/>
            <w:shd w:val="clear" w:color="auto" w:fill="auto"/>
            <w:noWrap w:val="0"/>
            <w:vAlign w:val="top"/>
          </w:tcPr>
          <w:p w14:paraId="1F1DA6CA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0,6</w:t>
            </w:r>
          </w:p>
        </w:tc>
        <w:tc>
          <w:tcPr>
            <w:tcW w:w="936" w:type="dxa"/>
            <w:shd w:val="clear" w:color="auto" w:fill="auto"/>
            <w:noWrap w:val="0"/>
            <w:vAlign w:val="top"/>
          </w:tcPr>
          <w:p w14:paraId="6238C1A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0,2</w:t>
            </w:r>
          </w:p>
        </w:tc>
        <w:tc>
          <w:tcPr>
            <w:tcW w:w="1079" w:type="dxa"/>
            <w:shd w:val="clear" w:color="auto" w:fill="auto"/>
            <w:noWrap w:val="0"/>
            <w:vAlign w:val="top"/>
          </w:tcPr>
          <w:p w14:paraId="77FCDE9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1,0</w:t>
            </w:r>
          </w:p>
        </w:tc>
        <w:tc>
          <w:tcPr>
            <w:tcW w:w="936" w:type="dxa"/>
            <w:shd w:val="clear" w:color="auto" w:fill="auto"/>
            <w:noWrap w:val="0"/>
            <w:vAlign w:val="top"/>
          </w:tcPr>
          <w:p w14:paraId="4CA41F21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noWrap w:val="0"/>
            <w:vAlign w:val="top"/>
          </w:tcPr>
          <w:p w14:paraId="6884B93E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3,6</w:t>
            </w:r>
          </w:p>
        </w:tc>
        <w:tc>
          <w:tcPr>
            <w:tcW w:w="989" w:type="dxa"/>
            <w:shd w:val="clear" w:color="auto" w:fill="auto"/>
            <w:noWrap w:val="0"/>
            <w:vAlign w:val="top"/>
          </w:tcPr>
          <w:p w14:paraId="4611D42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6,4</w:t>
            </w:r>
          </w:p>
        </w:tc>
        <w:tc>
          <w:tcPr>
            <w:tcW w:w="1249" w:type="dxa"/>
            <w:shd w:val="clear" w:color="auto" w:fill="auto"/>
            <w:noWrap w:val="0"/>
            <w:vAlign w:val="top"/>
          </w:tcPr>
          <w:p w14:paraId="1775897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</w:tr>
      <w:tr w14:paraId="64D9C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7" w:type="dxa"/>
            <w:gridSpan w:val="2"/>
            <w:shd w:val="clear" w:color="auto" w:fill="auto"/>
            <w:noWrap w:val="0"/>
            <w:vAlign w:val="top"/>
          </w:tcPr>
          <w:p w14:paraId="7A119601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Tỷ lệ %</w:t>
            </w:r>
          </w:p>
        </w:tc>
        <w:tc>
          <w:tcPr>
            <w:tcW w:w="1864" w:type="dxa"/>
            <w:gridSpan w:val="2"/>
            <w:shd w:val="clear" w:color="auto" w:fill="auto"/>
            <w:noWrap w:val="0"/>
            <w:vAlign w:val="top"/>
          </w:tcPr>
          <w:p w14:paraId="6CCBB717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40</w:t>
            </w:r>
          </w:p>
        </w:tc>
        <w:tc>
          <w:tcPr>
            <w:tcW w:w="1866" w:type="dxa"/>
            <w:gridSpan w:val="2"/>
            <w:shd w:val="clear" w:color="auto" w:fill="auto"/>
            <w:noWrap w:val="0"/>
            <w:vAlign w:val="top"/>
          </w:tcPr>
          <w:p w14:paraId="6CC2AE11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22</w:t>
            </w:r>
          </w:p>
        </w:tc>
        <w:tc>
          <w:tcPr>
            <w:tcW w:w="1808" w:type="dxa"/>
            <w:gridSpan w:val="2"/>
            <w:shd w:val="clear" w:color="auto" w:fill="auto"/>
            <w:noWrap w:val="0"/>
            <w:vAlign w:val="top"/>
          </w:tcPr>
          <w:p w14:paraId="1E9EA5C5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2015" w:type="dxa"/>
            <w:gridSpan w:val="2"/>
            <w:shd w:val="clear" w:color="auto" w:fill="auto"/>
            <w:noWrap w:val="0"/>
            <w:vAlign w:val="top"/>
          </w:tcPr>
          <w:p w14:paraId="69D45715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  <w:tc>
          <w:tcPr>
            <w:tcW w:w="1386" w:type="dxa"/>
            <w:shd w:val="clear" w:color="auto" w:fill="auto"/>
            <w:noWrap w:val="0"/>
            <w:vAlign w:val="top"/>
          </w:tcPr>
          <w:p w14:paraId="192FD42E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36</w:t>
            </w:r>
          </w:p>
        </w:tc>
        <w:tc>
          <w:tcPr>
            <w:tcW w:w="989" w:type="dxa"/>
            <w:shd w:val="clear" w:color="auto" w:fill="auto"/>
            <w:noWrap w:val="0"/>
            <w:vAlign w:val="top"/>
          </w:tcPr>
          <w:p w14:paraId="0F348CCF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64</w:t>
            </w:r>
          </w:p>
        </w:tc>
        <w:tc>
          <w:tcPr>
            <w:tcW w:w="1249" w:type="dxa"/>
            <w:shd w:val="clear" w:color="auto" w:fill="auto"/>
            <w:noWrap w:val="0"/>
            <w:vAlign w:val="top"/>
          </w:tcPr>
          <w:p w14:paraId="35DDEED3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100%</w:t>
            </w:r>
          </w:p>
        </w:tc>
      </w:tr>
      <w:tr w14:paraId="25139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7" w:type="dxa"/>
            <w:gridSpan w:val="2"/>
            <w:shd w:val="clear" w:color="auto" w:fill="auto"/>
            <w:noWrap w:val="0"/>
            <w:vAlign w:val="top"/>
          </w:tcPr>
          <w:p w14:paraId="7DCBAC4A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Tổng số điểm</w:t>
            </w:r>
          </w:p>
        </w:tc>
        <w:tc>
          <w:tcPr>
            <w:tcW w:w="1864" w:type="dxa"/>
            <w:gridSpan w:val="2"/>
            <w:shd w:val="clear" w:color="auto" w:fill="auto"/>
            <w:noWrap w:val="0"/>
            <w:vAlign w:val="top"/>
          </w:tcPr>
          <w:p w14:paraId="12ACF0AC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4,0 điểm</w:t>
            </w:r>
          </w:p>
        </w:tc>
        <w:tc>
          <w:tcPr>
            <w:tcW w:w="1866" w:type="dxa"/>
            <w:gridSpan w:val="2"/>
            <w:shd w:val="clear" w:color="auto" w:fill="auto"/>
            <w:noWrap w:val="0"/>
            <w:vAlign w:val="top"/>
          </w:tcPr>
          <w:p w14:paraId="408075AA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2,2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 điểm</w:t>
            </w:r>
          </w:p>
        </w:tc>
        <w:tc>
          <w:tcPr>
            <w:tcW w:w="1808" w:type="dxa"/>
            <w:gridSpan w:val="2"/>
            <w:shd w:val="clear" w:color="auto" w:fill="auto"/>
            <w:noWrap w:val="0"/>
            <w:vAlign w:val="top"/>
          </w:tcPr>
          <w:p w14:paraId="0163E2E5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  <w:lang w:val="vi-VN"/>
              </w:rPr>
              <w:t>0,8</w:t>
            </w: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 xml:space="preserve"> điểm</w:t>
            </w:r>
          </w:p>
        </w:tc>
        <w:tc>
          <w:tcPr>
            <w:tcW w:w="2015" w:type="dxa"/>
            <w:gridSpan w:val="2"/>
            <w:shd w:val="clear" w:color="auto" w:fill="auto"/>
            <w:noWrap w:val="0"/>
            <w:vAlign w:val="top"/>
          </w:tcPr>
          <w:p w14:paraId="5207ED06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1,0 điểm</w:t>
            </w:r>
          </w:p>
        </w:tc>
        <w:tc>
          <w:tcPr>
            <w:tcW w:w="2375" w:type="dxa"/>
            <w:gridSpan w:val="2"/>
            <w:shd w:val="clear" w:color="auto" w:fill="auto"/>
            <w:noWrap w:val="0"/>
            <w:vAlign w:val="top"/>
          </w:tcPr>
          <w:p w14:paraId="2894C4BB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10 điểm</w:t>
            </w:r>
          </w:p>
        </w:tc>
        <w:tc>
          <w:tcPr>
            <w:tcW w:w="1249" w:type="dxa"/>
            <w:shd w:val="clear" w:color="auto" w:fill="auto"/>
            <w:noWrap w:val="0"/>
            <w:vAlign w:val="top"/>
          </w:tcPr>
          <w:p w14:paraId="5C070C7B">
            <w:pPr>
              <w:spacing w:line="276" w:lineRule="auto"/>
              <w:jc w:val="center"/>
              <w:rPr>
                <w:rFonts w:hint="default"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hint="default" w:ascii="Times New Roman" w:hAnsi="Times New Roman" w:cs="Times New Roman"/>
                <w:b/>
                <w:sz w:val="26"/>
                <w:szCs w:val="26"/>
              </w:rPr>
              <w:t>10 điểm</w:t>
            </w:r>
          </w:p>
        </w:tc>
      </w:tr>
    </w:tbl>
    <w:p w14:paraId="7DA9A38A">
      <w:pPr>
        <w:rPr>
          <w:rFonts w:hint="default" w:ascii="Times New Roman" w:hAnsi="Times New Roman" w:cs="Times New Roman"/>
          <w:sz w:val="26"/>
          <w:szCs w:val="26"/>
        </w:rPr>
      </w:pPr>
    </w:p>
    <w:p w14:paraId="4C8CA8D3">
      <w:pPr>
        <w:rPr>
          <w:rFonts w:hint="default" w:ascii="Times New Roman" w:hAnsi="Times New Roman" w:cs="Times New Roman"/>
          <w:sz w:val="26"/>
          <w:szCs w:val="26"/>
        </w:rPr>
      </w:pPr>
    </w:p>
    <w:sectPr>
      <w:pgSz w:w="16838" w:h="11906" w:orient="landscape"/>
      <w:pgMar w:top="720" w:right="1440" w:bottom="180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VNI-Times">
    <w:altName w:val="Calibri"/>
    <w:panose1 w:val="00000000000000000000"/>
    <w:charset w:val="00"/>
    <w:family w:val="auto"/>
    <w:pitch w:val="default"/>
    <w:sig w:usb0="00000000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596275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2596275"/>
    <w:rsid w:val="6A3D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qFormat="1" w:unhideWhenUsed="0" w:uiPriority="0" w:semiHidden="0" w:name="Table Simple 2"/>
    <w:lsdException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qFormat="1" w:unhideWhenUsed="0" w:uiPriority="0" w:semiHidden="0" w:name="Table List 7"/>
    <w:lsdException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qFormat="1"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unhideWhenUsed="0" w:uiPriority="66" w:semiHidden="0" w:name="Medium List 2 Accent 1"/>
    <w:lsdException w:qFormat="1"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qFormat="1"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qFormat="1"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qFormat="1"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qFormat="1"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qFormat="1"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qFormat="1"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qFormat="1"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36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qFormat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qFormat/>
    <w:uiPriority w:val="0"/>
    <w:rPr>
      <w:sz w:val="16"/>
      <w:szCs w:val="16"/>
    </w:rPr>
  </w:style>
  <w:style w:type="paragraph" w:styleId="14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uiPriority w:val="0"/>
    <w:pPr>
      <w:spacing w:after="120"/>
    </w:pPr>
  </w:style>
  <w:style w:type="paragraph" w:styleId="16">
    <w:name w:val="Body Text 2"/>
    <w:basedOn w:val="1"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uiPriority w:val="0"/>
    <w:pPr>
      <w:ind w:firstLine="420" w:firstLineChars="100"/>
    </w:pPr>
  </w:style>
  <w:style w:type="paragraph" w:styleId="19">
    <w:name w:val="Body Text Indent"/>
    <w:basedOn w:val="1"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qFormat/>
    <w:uiPriority w:val="0"/>
    <w:pPr>
      <w:ind w:firstLine="420" w:firstLineChars="200"/>
    </w:pPr>
  </w:style>
  <w:style w:type="paragraph" w:styleId="21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qFormat/>
    <w:uiPriority w:val="0"/>
    <w:pPr>
      <w:ind w:left="100" w:leftChars="2100"/>
    </w:pPr>
  </w:style>
  <w:style w:type="character" w:styleId="25">
    <w:name w:val="annotation reference"/>
    <w:basedOn w:val="11"/>
    <w:qFormat/>
    <w:uiPriority w:val="0"/>
    <w:rPr>
      <w:sz w:val="21"/>
      <w:szCs w:val="21"/>
    </w:rPr>
  </w:style>
  <w:style w:type="paragraph" w:styleId="26">
    <w:name w:val="annotation text"/>
    <w:basedOn w:val="1"/>
    <w:qFormat/>
    <w:uiPriority w:val="0"/>
    <w:pPr>
      <w:jc w:val="left"/>
    </w:pPr>
  </w:style>
  <w:style w:type="paragraph" w:styleId="27">
    <w:name w:val="annotation subject"/>
    <w:basedOn w:val="26"/>
    <w:next w:val="26"/>
    <w:qFormat/>
    <w:uiPriority w:val="0"/>
    <w:rPr>
      <w:b/>
      <w:bCs/>
    </w:rPr>
  </w:style>
  <w:style w:type="paragraph" w:styleId="28">
    <w:name w:val="Date"/>
    <w:basedOn w:val="1"/>
    <w:next w:val="1"/>
    <w:uiPriority w:val="0"/>
    <w:pPr>
      <w:ind w:left="100" w:leftChars="2500"/>
    </w:pPr>
  </w:style>
  <w:style w:type="paragraph" w:styleId="29">
    <w:name w:val="Document Map"/>
    <w:basedOn w:val="1"/>
    <w:qFormat/>
    <w:uiPriority w:val="0"/>
    <w:pPr>
      <w:shd w:val="clear" w:color="auto" w:fill="000080"/>
    </w:pPr>
  </w:style>
  <w:style w:type="paragraph" w:styleId="30">
    <w:name w:val="E-mail Signature"/>
    <w:basedOn w:val="1"/>
    <w:qFormat/>
    <w:uiPriority w:val="0"/>
  </w:style>
  <w:style w:type="character" w:styleId="31">
    <w:name w:val="Emphasis"/>
    <w:basedOn w:val="11"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qFormat/>
    <w:uiPriority w:val="0"/>
    <w:pPr>
      <w:snapToGrid w:val="0"/>
      <w:jc w:val="left"/>
    </w:pPr>
  </w:style>
  <w:style w:type="paragraph" w:styleId="34">
    <w:name w:val="envelope address"/>
    <w:basedOn w:val="1"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uiPriority w:val="0"/>
    <w:rPr>
      <w:color w:val="800080"/>
      <w:u w:val="single"/>
    </w:rPr>
  </w:style>
  <w:style w:type="paragraph" w:styleId="3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qFormat/>
    <w:uiPriority w:val="0"/>
    <w:rPr>
      <w:vertAlign w:val="superscript"/>
    </w:rPr>
  </w:style>
  <w:style w:type="paragraph" w:styleId="39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qFormat/>
    <w:uiPriority w:val="0"/>
  </w:style>
  <w:style w:type="paragraph" w:styleId="42">
    <w:name w:val="HTML Address"/>
    <w:basedOn w:val="1"/>
    <w:qFormat/>
    <w:uiPriority w:val="0"/>
    <w:rPr>
      <w:i/>
      <w:iCs/>
    </w:rPr>
  </w:style>
  <w:style w:type="character" w:styleId="43">
    <w:name w:val="HTML Cite"/>
    <w:basedOn w:val="11"/>
    <w:qFormat/>
    <w:uiPriority w:val="0"/>
    <w:rPr>
      <w:i/>
      <w:iCs/>
    </w:rPr>
  </w:style>
  <w:style w:type="character" w:styleId="44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qFormat/>
    <w:uiPriority w:val="0"/>
    <w:rPr>
      <w:i/>
      <w:iCs/>
    </w:rPr>
  </w:style>
  <w:style w:type="character" w:styleId="51">
    <w:name w:val="Hyperlink"/>
    <w:basedOn w:val="11"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qFormat/>
    <w:uiPriority w:val="0"/>
  </w:style>
  <w:style w:type="paragraph" w:styleId="53">
    <w:name w:val="index 2"/>
    <w:basedOn w:val="1"/>
    <w:next w:val="1"/>
    <w:qFormat/>
    <w:uiPriority w:val="0"/>
    <w:pPr>
      <w:ind w:left="200" w:leftChars="200"/>
    </w:pPr>
  </w:style>
  <w:style w:type="paragraph" w:styleId="54">
    <w:name w:val="index 3"/>
    <w:basedOn w:val="1"/>
    <w:next w:val="1"/>
    <w:qFormat/>
    <w:uiPriority w:val="0"/>
    <w:pPr>
      <w:ind w:left="400" w:leftChars="400"/>
    </w:pPr>
  </w:style>
  <w:style w:type="paragraph" w:styleId="55">
    <w:name w:val="index 4"/>
    <w:basedOn w:val="1"/>
    <w:next w:val="1"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uiPriority w:val="0"/>
    <w:pPr>
      <w:ind w:left="1000" w:leftChars="1000"/>
    </w:pPr>
  </w:style>
  <w:style w:type="paragraph" w:styleId="58">
    <w:name w:val="index 7"/>
    <w:basedOn w:val="1"/>
    <w:next w:val="1"/>
    <w:uiPriority w:val="0"/>
    <w:pPr>
      <w:ind w:left="1200" w:leftChars="1200"/>
    </w:pPr>
  </w:style>
  <w:style w:type="paragraph" w:styleId="59">
    <w:name w:val="index 8"/>
    <w:basedOn w:val="1"/>
    <w:next w:val="1"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uiPriority w:val="0"/>
  </w:style>
  <w:style w:type="paragraph" w:styleId="63">
    <w:name w:val="List"/>
    <w:basedOn w:val="1"/>
    <w:uiPriority w:val="0"/>
    <w:pPr>
      <w:ind w:left="200" w:hanging="200" w:hangingChars="200"/>
    </w:pPr>
  </w:style>
  <w:style w:type="paragraph" w:styleId="64">
    <w:name w:val="List 2"/>
    <w:basedOn w:val="1"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uiPriority w:val="0"/>
    <w:pPr>
      <w:ind w:left="100" w:leftChars="600" w:hanging="200" w:hangingChars="200"/>
    </w:pPr>
  </w:style>
  <w:style w:type="paragraph" w:styleId="67">
    <w:name w:val="List 5"/>
    <w:basedOn w:val="1"/>
    <w:uiPriority w:val="0"/>
    <w:pPr>
      <w:ind w:left="100" w:leftChars="800" w:hanging="200" w:hangingChars="200"/>
    </w:pPr>
  </w:style>
  <w:style w:type="paragraph" w:styleId="68">
    <w:name w:val="List Bullet"/>
    <w:basedOn w:val="1"/>
    <w:uiPriority w:val="0"/>
    <w:pPr>
      <w:numPr>
        <w:ilvl w:val="0"/>
        <w:numId w:val="1"/>
      </w:numPr>
    </w:pPr>
  </w:style>
  <w:style w:type="paragraph" w:styleId="69">
    <w:name w:val="List Bullet 2"/>
    <w:basedOn w:val="1"/>
    <w:uiPriority w:val="0"/>
    <w:pPr>
      <w:numPr>
        <w:ilvl w:val="0"/>
        <w:numId w:val="2"/>
      </w:numPr>
    </w:pPr>
  </w:style>
  <w:style w:type="paragraph" w:styleId="70">
    <w:name w:val="List Bullet 3"/>
    <w:basedOn w:val="1"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uiPriority w:val="0"/>
    <w:pPr>
      <w:numPr>
        <w:ilvl w:val="0"/>
        <w:numId w:val="4"/>
      </w:numPr>
    </w:pPr>
  </w:style>
  <w:style w:type="paragraph" w:styleId="72">
    <w:name w:val="List Bullet 5"/>
    <w:basedOn w:val="1"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uiPriority w:val="0"/>
    <w:pPr>
      <w:spacing w:after="120"/>
      <w:ind w:left="420" w:leftChars="200"/>
    </w:pPr>
  </w:style>
  <w:style w:type="paragraph" w:styleId="74">
    <w:name w:val="List Continue 2"/>
    <w:basedOn w:val="1"/>
    <w:uiPriority w:val="0"/>
    <w:pPr>
      <w:spacing w:after="120"/>
      <w:ind w:left="840" w:leftChars="400"/>
    </w:pPr>
  </w:style>
  <w:style w:type="paragraph" w:styleId="75">
    <w:name w:val="List Continue 3"/>
    <w:basedOn w:val="1"/>
    <w:uiPriority w:val="0"/>
    <w:pPr>
      <w:spacing w:after="120"/>
      <w:ind w:left="1260" w:leftChars="600"/>
    </w:pPr>
  </w:style>
  <w:style w:type="paragraph" w:styleId="76">
    <w:name w:val="List Continue 4"/>
    <w:basedOn w:val="1"/>
    <w:uiPriority w:val="0"/>
    <w:pPr>
      <w:spacing w:after="120"/>
      <w:ind w:left="1680" w:leftChars="800"/>
    </w:pPr>
  </w:style>
  <w:style w:type="paragraph" w:styleId="77">
    <w:name w:val="List Continue 5"/>
    <w:basedOn w:val="1"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qFormat/>
    <w:uiPriority w:val="0"/>
    <w:pPr>
      <w:numPr>
        <w:ilvl w:val="0"/>
        <w:numId w:val="8"/>
      </w:numPr>
    </w:pPr>
  </w:style>
  <w:style w:type="paragraph" w:styleId="81">
    <w:name w:val="List Number 4"/>
    <w:basedOn w:val="1"/>
    <w:qFormat/>
    <w:uiPriority w:val="0"/>
    <w:pPr>
      <w:numPr>
        <w:ilvl w:val="0"/>
        <w:numId w:val="9"/>
      </w:numPr>
    </w:pPr>
  </w:style>
  <w:style w:type="paragraph" w:styleId="82">
    <w:name w:val="List Number 5"/>
    <w:basedOn w:val="1"/>
    <w:qFormat/>
    <w:uiPriority w:val="0"/>
    <w:pPr>
      <w:numPr>
        <w:ilvl w:val="0"/>
        <w:numId w:val="10"/>
      </w:numPr>
    </w:pPr>
  </w:style>
  <w:style w:type="paragraph" w:styleId="83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basedOn w:val="1"/>
    <w:qFormat/>
    <w:uiPriority w:val="0"/>
    <w:rPr>
      <w:sz w:val="24"/>
      <w:szCs w:val="24"/>
    </w:rPr>
  </w:style>
  <w:style w:type="paragraph" w:styleId="86">
    <w:name w:val="Normal Indent"/>
    <w:basedOn w:val="1"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qFormat/>
    <w:uiPriority w:val="0"/>
    <w:pPr>
      <w:jc w:val="center"/>
    </w:pPr>
  </w:style>
  <w:style w:type="character" w:styleId="88">
    <w:name w:val="page number"/>
    <w:basedOn w:val="11"/>
    <w:qFormat/>
    <w:uiPriority w:val="0"/>
  </w:style>
  <w:style w:type="paragraph" w:styleId="89">
    <w:name w:val="Plain Text"/>
    <w:basedOn w:val="1"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qFormat/>
    <w:uiPriority w:val="0"/>
  </w:style>
  <w:style w:type="paragraph" w:styleId="91">
    <w:name w:val="Signature"/>
    <w:basedOn w:val="1"/>
    <w:qFormat/>
    <w:uiPriority w:val="0"/>
    <w:pPr>
      <w:ind w:left="100" w:leftChars="2100"/>
    </w:pPr>
  </w:style>
  <w:style w:type="character" w:styleId="92">
    <w:name w:val="Strong"/>
    <w:basedOn w:val="11"/>
    <w:qFormat/>
    <w:uiPriority w:val="0"/>
    <w:rPr>
      <w:b/>
      <w:bCs/>
    </w:rPr>
  </w:style>
  <w:style w:type="paragraph" w:styleId="93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qFormat/>
    <w:uiPriority w:val="0"/>
    <w:pPr>
      <w:ind w:left="420" w:leftChars="200"/>
    </w:pPr>
  </w:style>
  <w:style w:type="paragraph" w:styleId="129">
    <w:name w:val="table of figures"/>
    <w:basedOn w:val="1"/>
    <w:next w:val="1"/>
    <w:qFormat/>
    <w:uiPriority w:val="0"/>
    <w:pPr>
      <w:ind w:leftChars="200" w:hanging="200" w:hangingChars="200"/>
    </w:pPr>
  </w:style>
  <w:style w:type="table" w:styleId="130">
    <w:name w:val="Table Professional"/>
    <w:basedOn w:val="12"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uiPriority w:val="0"/>
  </w:style>
  <w:style w:type="paragraph" w:styleId="143">
    <w:name w:val="toc 2"/>
    <w:basedOn w:val="1"/>
    <w:next w:val="1"/>
    <w:qFormat/>
    <w:uiPriority w:val="0"/>
    <w:pPr>
      <w:ind w:left="420" w:leftChars="200"/>
    </w:pPr>
  </w:style>
  <w:style w:type="paragraph" w:styleId="144">
    <w:name w:val="toc 3"/>
    <w:basedOn w:val="1"/>
    <w:next w:val="1"/>
    <w:uiPriority w:val="0"/>
    <w:pPr>
      <w:ind w:left="840" w:leftChars="400"/>
    </w:pPr>
  </w:style>
  <w:style w:type="paragraph" w:styleId="145">
    <w:name w:val="toc 4"/>
    <w:basedOn w:val="1"/>
    <w:next w:val="1"/>
    <w:uiPriority w:val="0"/>
    <w:pPr>
      <w:ind w:left="1260" w:leftChars="600"/>
    </w:pPr>
  </w:style>
  <w:style w:type="paragraph" w:styleId="146">
    <w:name w:val="toc 5"/>
    <w:basedOn w:val="1"/>
    <w:next w:val="1"/>
    <w:uiPriority w:val="0"/>
    <w:pPr>
      <w:ind w:left="1680" w:leftChars="800"/>
    </w:pPr>
  </w:style>
  <w:style w:type="paragraph" w:styleId="147">
    <w:name w:val="toc 6"/>
    <w:basedOn w:val="1"/>
    <w:next w:val="1"/>
    <w:qFormat/>
    <w:uiPriority w:val="0"/>
    <w:pPr>
      <w:ind w:left="2100" w:leftChars="1000"/>
    </w:pPr>
  </w:style>
  <w:style w:type="paragraph" w:styleId="148">
    <w:name w:val="toc 7"/>
    <w:basedOn w:val="1"/>
    <w:next w:val="1"/>
    <w:uiPriority w:val="0"/>
    <w:pPr>
      <w:ind w:left="2520" w:leftChars="1200"/>
    </w:pPr>
  </w:style>
  <w:style w:type="paragraph" w:styleId="149">
    <w:name w:val="toc 8"/>
    <w:basedOn w:val="1"/>
    <w:next w:val="1"/>
    <w:qFormat/>
    <w:uiPriority w:val="0"/>
    <w:pPr>
      <w:ind w:left="2940" w:leftChars="1400"/>
    </w:pPr>
  </w:style>
  <w:style w:type="paragraph" w:styleId="150">
    <w:name w:val="toc 9"/>
    <w:basedOn w:val="1"/>
    <w:next w:val="1"/>
    <w:uiPriority w:val="0"/>
    <w:pPr>
      <w:ind w:left="3360" w:leftChars="1600"/>
    </w:pPr>
  </w:style>
  <w:style w:type="table" w:styleId="151">
    <w:name w:val="Light Shading"/>
    <w:basedOn w:val="12"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qFormat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qFormat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qFormat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qFormat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qFormat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qFormat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qFormat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qFormat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qFormat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2026-03-24T04:38:00Z</dcterms:created>
  <dc:creator>Thụy Hiền Phan</dc:creator>
  <cp:lastModifiedBy>Thụy Hiền Phan</cp:lastModifiedBy>
  <dcterms:modified xsi:type="dcterms:W3CDTF">2026-03-24T04:39:09Z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9181E6AFBB044734A66C03859A0FDE1E_11</vt:lpwstr>
  </property>
  <property fmtid="{D5CDD505-2E9C-101B-9397-08002B2CF9AE}" pid="4" name="KSOTemplateDocerSaveRecord">
    <vt:lpwstr>eyJoZGlkIjoiYmJlOTA3OGZiZmMwMDExNzM3MmI5YjU5MTQ5NGRhZTYiLCJ1c2VySWQiOiIxMzkyMDg1MjcxMDM0In0=</vt:lpwstr>
  </property>
</Properties>
</file>